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B7" w:rsidRDefault="004245B7" w:rsidP="004245B7">
      <w:pPr>
        <w:pStyle w:val="Nagwek1"/>
        <w:jc w:val="right"/>
        <w:rPr>
          <w:rFonts w:asciiTheme="minorHAnsi" w:hAnsiTheme="minorHAnsi"/>
          <w:b w:val="0"/>
          <w:i/>
          <w:color w:val="auto"/>
          <w:sz w:val="22"/>
          <w:szCs w:val="22"/>
        </w:rPr>
      </w:pPr>
      <w:proofErr w:type="spellStart"/>
      <w:r w:rsidRPr="004245B7">
        <w:rPr>
          <w:rFonts w:asciiTheme="minorHAnsi" w:hAnsiTheme="minorHAnsi"/>
          <w:b w:val="0"/>
          <w:i/>
          <w:color w:val="auto"/>
          <w:sz w:val="22"/>
          <w:szCs w:val="22"/>
        </w:rPr>
        <w:t>Załącznik</w:t>
      </w:r>
      <w:proofErr w:type="spellEnd"/>
      <w:r w:rsidRPr="004245B7">
        <w:rPr>
          <w:rFonts w:asciiTheme="minorHAnsi" w:hAnsiTheme="minorHAnsi"/>
          <w:b w:val="0"/>
          <w:i/>
          <w:color w:val="auto"/>
          <w:sz w:val="22"/>
          <w:szCs w:val="22"/>
        </w:rPr>
        <w:t xml:space="preserve"> Nr </w:t>
      </w:r>
      <w:r w:rsidR="008C1698">
        <w:rPr>
          <w:rFonts w:asciiTheme="minorHAnsi" w:hAnsiTheme="minorHAnsi"/>
          <w:b w:val="0"/>
          <w:i/>
          <w:color w:val="auto"/>
          <w:sz w:val="22"/>
          <w:szCs w:val="22"/>
        </w:rPr>
        <w:t xml:space="preserve"> 5 do </w:t>
      </w:r>
      <w:proofErr w:type="spellStart"/>
      <w:r w:rsidR="008C1698">
        <w:rPr>
          <w:rFonts w:asciiTheme="minorHAnsi" w:hAnsiTheme="minorHAnsi"/>
          <w:b w:val="0"/>
          <w:i/>
          <w:color w:val="auto"/>
          <w:sz w:val="22"/>
          <w:szCs w:val="22"/>
        </w:rPr>
        <w:t>U</w:t>
      </w:r>
      <w:r w:rsidRPr="004245B7">
        <w:rPr>
          <w:rFonts w:asciiTheme="minorHAnsi" w:hAnsiTheme="minorHAnsi"/>
          <w:b w:val="0"/>
          <w:i/>
          <w:color w:val="auto"/>
          <w:sz w:val="22"/>
          <w:szCs w:val="22"/>
        </w:rPr>
        <w:t>mowy</w:t>
      </w:r>
      <w:proofErr w:type="spellEnd"/>
    </w:p>
    <w:p w:rsidR="004245B7" w:rsidRPr="004245B7" w:rsidRDefault="004245B7" w:rsidP="004245B7"/>
    <w:p w:rsidR="00792E49" w:rsidRDefault="008C1698" w:rsidP="004245B7">
      <w:pPr>
        <w:pStyle w:val="Nagwek2"/>
        <w:jc w:val="center"/>
      </w:pPr>
      <w:r>
        <w:t>PROTOKÓŁ STANU NIERUCHOMOŚCI PRZED ROZPOCZĘCIEM ROBÓT</w:t>
      </w:r>
    </w:p>
    <w:p w:rsidR="004245B7" w:rsidRPr="00FE7D92" w:rsidRDefault="004245B7" w:rsidP="004245B7"/>
    <w:p w:rsidR="004245B7" w:rsidRPr="001E1207" w:rsidRDefault="004245B7" w:rsidP="004245B7">
      <w:pPr>
        <w:jc w:val="both"/>
        <w:rPr>
          <w:rFonts w:cs="Calibri"/>
          <w:b/>
        </w:rPr>
      </w:pPr>
      <w:proofErr w:type="spellStart"/>
      <w:r w:rsidRPr="001E1207">
        <w:t>Inwestycja</w:t>
      </w:r>
      <w:proofErr w:type="spellEnd"/>
      <w:r w:rsidRPr="001E1207">
        <w:t xml:space="preserve">: </w:t>
      </w:r>
      <w:r w:rsidRPr="001E1207">
        <w:rPr>
          <w:rFonts w:cs="Arial"/>
          <w:b/>
        </w:rPr>
        <w:t>„</w:t>
      </w:r>
      <w:proofErr w:type="spellStart"/>
      <w:r w:rsidRPr="001E1207">
        <w:rPr>
          <w:rFonts w:cs="Arial"/>
          <w:b/>
        </w:rPr>
        <w:t>Budowa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indywidualnych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przydomowych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oczyszczalni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ścieków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poza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aglomeracją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ściekową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na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terenie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Gminy</w:t>
      </w:r>
      <w:proofErr w:type="spellEnd"/>
      <w:r w:rsidRPr="001E1207">
        <w:rPr>
          <w:rFonts w:cs="Arial"/>
          <w:b/>
        </w:rPr>
        <w:t xml:space="preserve"> </w:t>
      </w:r>
      <w:proofErr w:type="spellStart"/>
      <w:r w:rsidRPr="001E1207">
        <w:rPr>
          <w:rFonts w:cs="Arial"/>
          <w:b/>
        </w:rPr>
        <w:t>Wieprz</w:t>
      </w:r>
      <w:proofErr w:type="spellEnd"/>
      <w:r w:rsidRPr="001E1207">
        <w:rPr>
          <w:rFonts w:cs="Arial"/>
          <w:b/>
        </w:rPr>
        <w:t>”</w:t>
      </w:r>
      <w:r w:rsidRPr="001E1207">
        <w:rPr>
          <w:rFonts w:cs="Calibri"/>
          <w:b/>
        </w:rPr>
        <w:t xml:space="preserve">  , </w:t>
      </w:r>
      <w:proofErr w:type="spellStart"/>
      <w:r w:rsidRPr="001E1207">
        <w:rPr>
          <w:rFonts w:cs="Calibri"/>
          <w:b/>
        </w:rPr>
        <w:t>część</w:t>
      </w:r>
      <w:proofErr w:type="spellEnd"/>
      <w:r w:rsidRPr="001E1207">
        <w:rPr>
          <w:rFonts w:cs="Calibri"/>
          <w:b/>
        </w:rPr>
        <w:t xml:space="preserve"> …………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t>I. Dane nieruchomości</w:t>
      </w:r>
    </w:p>
    <w:p w:rsidR="00792E49" w:rsidRPr="001E1207" w:rsidRDefault="008C1698">
      <w:r w:rsidRPr="001E1207">
        <w:t xml:space="preserve">Nr </w:t>
      </w:r>
      <w:proofErr w:type="spellStart"/>
      <w:r w:rsidRPr="001E1207">
        <w:t>protokołu</w:t>
      </w:r>
      <w:proofErr w:type="spellEnd"/>
      <w:r w:rsidRPr="001E1207">
        <w:t>: __________</w:t>
      </w:r>
      <w:r w:rsidR="00CF718A" w:rsidRPr="001E1207">
        <w:t xml:space="preserve"> </w:t>
      </w:r>
      <w:r w:rsidRPr="001E1207">
        <w:br/>
        <w:t>Data: __________</w:t>
      </w:r>
      <w:r w:rsidRPr="001E1207">
        <w:br/>
      </w:r>
      <w:proofErr w:type="spellStart"/>
      <w:r w:rsidRPr="001E1207">
        <w:t>Miejscowość</w:t>
      </w:r>
      <w:proofErr w:type="spellEnd"/>
      <w:r w:rsidRPr="001E1207">
        <w:t>: __________</w:t>
      </w:r>
      <w:r w:rsidRPr="001E1207">
        <w:br/>
      </w:r>
      <w:proofErr w:type="spellStart"/>
      <w:r w:rsidRPr="001E1207">
        <w:t>Adres</w:t>
      </w:r>
      <w:proofErr w:type="spellEnd"/>
      <w:r w:rsidRPr="001E1207">
        <w:t>: ____________________________</w:t>
      </w:r>
      <w:r w:rsidRPr="001E1207">
        <w:br/>
        <w:t>Nr działki: __________ Obręb: __________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t>II. Właściciel/Użytkownik</w:t>
      </w:r>
    </w:p>
    <w:p w:rsidR="00792E49" w:rsidRPr="001E1207" w:rsidRDefault="008C1698">
      <w:r w:rsidRPr="001E1207">
        <w:t>Imię i nazwisko: ____________________</w:t>
      </w:r>
      <w:r w:rsidRPr="001E1207">
        <w:br/>
        <w:t>Telefon: ____________________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t>III. Przedstawiciele</w:t>
      </w:r>
    </w:p>
    <w:p w:rsidR="00792E49" w:rsidRPr="001E1207" w:rsidRDefault="008C1698">
      <w:r w:rsidRPr="001E1207">
        <w:t>Zamawiający: ____________________</w:t>
      </w:r>
      <w:r w:rsidRPr="001E1207">
        <w:br/>
        <w:t>Wykonawca: ____________________</w:t>
      </w:r>
      <w:r w:rsidRPr="001E1207">
        <w:br/>
        <w:t>Kierownik Budowy: ____________________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t>IV. Opis stanu istniejącego</w:t>
      </w:r>
    </w:p>
    <w:p w:rsidR="00792E49" w:rsidRPr="001E1207" w:rsidRDefault="008C1698">
      <w:r w:rsidRPr="001E1207">
        <w:t>1. Teren zielony: trawnik / ogród / rabaty / drzewa / krzewy. Uwagi: ____________________</w:t>
      </w:r>
      <w:r w:rsidRPr="001E1207">
        <w:br/>
        <w:t>2. Nawierzchnie: kostka / asfalt / beton / żwir / grunt. Stan: ____________________</w:t>
      </w:r>
      <w:r w:rsidRPr="001E1207">
        <w:br/>
        <w:t>3. Ogrodzenie: ____________________</w:t>
      </w:r>
      <w:r w:rsidRPr="001E1207">
        <w:br/>
        <w:t>4. Brama i furtka: ____________________</w:t>
      </w:r>
      <w:r w:rsidRPr="001E1207">
        <w:br/>
        <w:t>5. Chodniki i podjazdy: ____________________</w:t>
      </w:r>
      <w:r w:rsidRPr="001E1207">
        <w:br/>
        <w:t>6. Infrastruktura (studzienki, skrzynki, instalacje): ____________________</w:t>
      </w:r>
      <w:r w:rsidRPr="001E1207">
        <w:br/>
        <w:t>7. Mała architektura: ____________________</w:t>
      </w:r>
      <w:r w:rsidRPr="001E1207">
        <w:br/>
        <w:t>8. Istniejące uszkodzenia: ____________________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t>V. Dokumentacja fotograficzna</w:t>
      </w:r>
    </w:p>
    <w:p w:rsidR="00792E49" w:rsidRPr="001E1207" w:rsidRDefault="008C1698">
      <w:r w:rsidRPr="001E1207">
        <w:t>Załączono ____ zdjęć. Numery zdjęć: ____________________.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t>VI. Zakres planowanych robót</w:t>
      </w:r>
    </w:p>
    <w:p w:rsidR="00792E49" w:rsidRPr="001E1207" w:rsidRDefault="008C1698">
      <w:r w:rsidRPr="001E1207">
        <w:t>____________________________________________________________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t>VII. Uwagi właściciela</w:t>
      </w:r>
    </w:p>
    <w:p w:rsidR="00792E49" w:rsidRPr="001E1207" w:rsidRDefault="008C1698">
      <w:r w:rsidRPr="001E1207">
        <w:t>____________________________________________________________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lastRenderedPageBreak/>
        <w:t>VIII. Oświadczenia</w:t>
      </w:r>
    </w:p>
    <w:p w:rsidR="00792E49" w:rsidRPr="001E1207" w:rsidRDefault="008C1698">
      <w:r w:rsidRPr="001E1207">
        <w:t>Wykonawca oświadcza, że zapoznał się ze stanem nieruchomości i zobowiązuje się przywrócić teren do stanu nie gorszego niż przed rozpoczęciem robót oraz odtworzyć wszelkie uszkodzone elementy na własny koszt.</w:t>
      </w:r>
      <w:r w:rsidRPr="001E1207">
        <w:br/>
        <w:t>Właściciel potwierdza zgodność opisu stanu nieruchomości.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t>IX. Załączniki</w:t>
      </w:r>
    </w:p>
    <w:p w:rsidR="00792E49" w:rsidRPr="001E1207" w:rsidRDefault="008C1698">
      <w:r w:rsidRPr="001E1207">
        <w:t>☐ Dokumentacja fotograficzna</w:t>
      </w:r>
      <w:r w:rsidRPr="001E1207">
        <w:br/>
        <w:t>☐ Szkic lokalizacji</w:t>
      </w:r>
      <w:r w:rsidRPr="001E1207">
        <w:br/>
        <w:t>☐ Mapa</w:t>
      </w:r>
      <w:r w:rsidRPr="001E1207">
        <w:br/>
        <w:t>☐ Inne: __________</w:t>
      </w:r>
    </w:p>
    <w:p w:rsidR="00792E49" w:rsidRPr="001E1207" w:rsidRDefault="008C1698">
      <w:pPr>
        <w:pStyle w:val="Nagwek2"/>
        <w:rPr>
          <w:rFonts w:asciiTheme="minorHAnsi" w:hAnsiTheme="minorHAnsi"/>
        </w:rPr>
      </w:pPr>
      <w:r w:rsidRPr="001E1207">
        <w:rPr>
          <w:rFonts w:asciiTheme="minorHAnsi" w:hAnsiTheme="minorHAnsi"/>
        </w:rPr>
        <w:t>Podpisy</w:t>
      </w:r>
    </w:p>
    <w:p w:rsidR="00792E49" w:rsidRPr="001E1207" w:rsidRDefault="008C1698">
      <w:r w:rsidRPr="001E1207">
        <w:t>Wł</w:t>
      </w:r>
      <w:r w:rsidR="001E1207">
        <w:t>aściciel: ____________________</w:t>
      </w:r>
      <w:r w:rsidR="001E1207">
        <w:br/>
      </w:r>
      <w:r w:rsidRPr="001E1207">
        <w:br/>
        <w:t>Przedstawiciel Wykonawcy: ____________________</w:t>
      </w:r>
      <w:r w:rsidRPr="001E1207">
        <w:br/>
      </w:r>
      <w:r w:rsidRPr="001E1207">
        <w:br/>
        <w:t>Kierownik Budowy: ____________________</w:t>
      </w:r>
    </w:p>
    <w:sectPr w:rsidR="00792E49" w:rsidRPr="001E1207" w:rsidSect="004245B7">
      <w:pgSz w:w="12240" w:h="15840"/>
      <w:pgMar w:top="567" w:right="1183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characterSpacingControl w:val="doNotCompress"/>
  <w:compat>
    <w:useFELayout/>
  </w:compat>
  <w:rsids>
    <w:rsidRoot w:val="00B47730"/>
    <w:rsid w:val="00034616"/>
    <w:rsid w:val="0006063C"/>
    <w:rsid w:val="000F56B6"/>
    <w:rsid w:val="0015074B"/>
    <w:rsid w:val="00191C9C"/>
    <w:rsid w:val="001E1207"/>
    <w:rsid w:val="0029639D"/>
    <w:rsid w:val="00326F90"/>
    <w:rsid w:val="004245B7"/>
    <w:rsid w:val="004753C9"/>
    <w:rsid w:val="00792E49"/>
    <w:rsid w:val="008C1698"/>
    <w:rsid w:val="00AA1D8D"/>
    <w:rsid w:val="00B47730"/>
    <w:rsid w:val="00CB0664"/>
    <w:rsid w:val="00CF718A"/>
    <w:rsid w:val="00E67A81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ADAFCD-B036-4D0F-AF3B-EB390D10B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1853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Agata Kocemba</cp:lastModifiedBy>
  <cp:revision>6</cp:revision>
  <dcterms:created xsi:type="dcterms:W3CDTF">2013-12-23T23:15:00Z</dcterms:created>
  <dcterms:modified xsi:type="dcterms:W3CDTF">2026-08-20T08:24:00Z</dcterms:modified>
  <cp:category/>
</cp:coreProperties>
</file>